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Fensterbank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Fensterbank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36306" name="019e203a-a23a-7a97-b1e2-c7eb4dc6a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203038" name="019e203a-a23a-7a97-b1e2-c7eb4dc6a1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940670" name="019e203a-d017-7e69-899d-c380a930b3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948079" name="019e203a-d017-7e69-899d-c380a930b37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091777" name="019e203c-5d56-700d-883e-1e083480df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968379" name="019e203c-5d56-700d-883e-1e083480df7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530193" name="019e203c-7a2c-7eae-bb5a-f2f17e024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185481" name="019e203c-7a2c-7eae-bb5a-f2f17e02480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Nebenraum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272542" name="019e2041-6620-7cb6-a3da-545961b8b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159530" name="019e2041-6620-7cb6-a3da-545961b8bf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844086" name="019e2041-8d09-739d-9005-91a241c9e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57290" name="019e2041-8d09-739d-9005-91a241c9e49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Nebenraum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007197" name="019e2042-74cd-7f05-b6a3-c50d704ff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052420" name="019e2042-74cd-7f05-b6a3-c50d704fff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130102" name="019e2042-9358-74af-a107-be73d969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62302" name="019e2042-9358-74af-a107-be73d969a1e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256630" name="019e2044-e9a9-700a-a7e3-f0c397951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90797" name="019e2044-e9a9-700a-a7e3-f0c397951a8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890023" name="019e2045-33bb-7e76-8bac-2b7613f2f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355338" name="019e2045-33bb-7e76-8bac-2b7613f2fa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533632" name="019e204b-dd59-7941-bb97-e6cefb759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10261" name="019e204b-dd59-7941-bb97-e6cefb759bf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502235" name="019e204b-f957-73ee-b56e-452062da5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532405" name="019e204b-f957-73ee-b56e-452062da507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252473" name="019e2063-0acb-7663-837a-520c8e95d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019787" name="019e2063-0acb-7663-837a-520c8e95d7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223864" name="019e2063-257d-714f-b476-64d5c2098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121741" name="019e2063-257d-714f-b476-64d5c20983e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871266" name="019e206e-d903-7383-808f-141536968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191929" name="019e206e-d903-7383-808f-141536968b2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839656" name="019e206e-edf0-7241-b81f-3bd74bf16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549367" name="019e206e-edf0-7241-b81f-3bd74bf165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953799" name="019e2076-81cc-7bf5-a864-337ff7ea8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876544" name="019e2076-81cc-7bf5-a864-337ff7ea88d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221606" name="019e2076-d62c-7017-83a3-fce31f9ba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604567" name="019e2076-d62c-7017-83a3-fce31f9ba7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01437" name="019e207b-4405-77c8-950d-d0c2a6a3d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121841" name="019e207b-4405-77c8-950d-d0c2a6a3d2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203833" name="019e207b-542c-7851-ab75-69b2d80b62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18168" name="019e207b-542c-7851-ab75-69b2d80b628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041731" name="019e207e-fdaf-76d2-a2a3-f05ebdc9a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737892" name="019e207e-fdaf-76d2-a2a3-f05ebdc9a91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745406" name="019e207f-19dc-70bd-9be3-0e87527868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976792" name="019e207f-19dc-70bd-9be3-0e87527868c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697515" name="019e208b-1dde-7ce1-83c9-e8e2db168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095865" name="019e208b-1dde-7ce1-83c9-e8e2db16803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02077" name="019e208b-cdf2-7736-8e7e-64be6d731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707059" name="019e208b-cdf2-7736-8e7e-64be6d731b4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006610" name="019e208c-783a-798a-8402-50f22e5e3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511657" name="019e208c-783a-798a-8402-50f22e5e37d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675358" name="019e208c-8eb7-7a3f-92df-1b904ffbc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247979" name="019e208c-8eb7-7a3f-92df-1b904ffbc3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604395" name="019e208f-7c19-7003-81d8-8f436cc65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397128" name="019e208f-7c19-7003-81d8-8f436cc6579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014932" name="019e2090-e7b2-7c71-8f3b-a573b06c2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89457" name="019e2090-e7b2-7c71-8f3b-a573b06c2b9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Remise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452058" name="019e2092-c1b2-7832-8b74-be645d40d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047513" name="019e2092-c1b2-7832-8b74-be645d40dc9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20471" name="019e2093-0adf-7466-8291-62540976ea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17714" name="019e2093-0adf-7466-8291-62540976ea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